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交接班记录</w:t>
      </w:r>
    </w:p>
    <w:p>
      <w:r>
        <w:t>记录编号：FM-041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班次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交接事项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设备状态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产品质量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遗留问题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交班人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接班人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